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75E1" w14:textId="77777777" w:rsidR="00E6614B" w:rsidRDefault="00AD1AC0">
      <w:pPr>
        <w:spacing w:after="80"/>
      </w:pPr>
      <w:r>
        <w:rPr>
          <w:b/>
          <w:color w:val="1F4E79"/>
          <w:sz w:val="24"/>
        </w:rPr>
        <w:t>OBR-0</w:t>
      </w:r>
    </w:p>
    <w:p w14:paraId="49C6EDA3" w14:textId="77777777" w:rsidR="00E6614B" w:rsidRDefault="00AD1AC0">
      <w:pPr>
        <w:spacing w:after="120"/>
        <w:jc w:val="center"/>
      </w:pPr>
      <w:r>
        <w:rPr>
          <w:b/>
          <w:color w:val="1F4E79"/>
          <w:sz w:val="28"/>
        </w:rPr>
        <w:t>PONUDBA / JAVNI POVZETEK PONUDBE</w:t>
      </w:r>
    </w:p>
    <w:p w14:paraId="6F976931" w14:textId="77777777" w:rsidR="00E6614B" w:rsidRDefault="00AD1AC0">
      <w:pPr>
        <w:jc w:val="center"/>
      </w:pPr>
      <w:proofErr w:type="spellStart"/>
      <w:r>
        <w:rPr>
          <w:b/>
          <w:color w:val="1F4E79"/>
          <w:sz w:val="22"/>
        </w:rPr>
        <w:t>Sukcesivna</w:t>
      </w:r>
      <w:proofErr w:type="spellEnd"/>
      <w:r>
        <w:rPr>
          <w:b/>
          <w:color w:val="1F4E79"/>
          <w:sz w:val="22"/>
        </w:rPr>
        <w:t xml:space="preserve"> </w:t>
      </w:r>
      <w:proofErr w:type="spellStart"/>
      <w:r>
        <w:rPr>
          <w:b/>
          <w:color w:val="1F4E79"/>
          <w:sz w:val="22"/>
        </w:rPr>
        <w:t>dobava</w:t>
      </w:r>
      <w:proofErr w:type="spellEnd"/>
      <w:r>
        <w:rPr>
          <w:b/>
          <w:color w:val="1F4E79"/>
          <w:sz w:val="22"/>
        </w:rPr>
        <w:t xml:space="preserve"> </w:t>
      </w:r>
      <w:proofErr w:type="spellStart"/>
      <w:r>
        <w:rPr>
          <w:b/>
          <w:color w:val="1F4E79"/>
          <w:sz w:val="22"/>
        </w:rPr>
        <w:t>ekoloških</w:t>
      </w:r>
      <w:proofErr w:type="spellEnd"/>
      <w:r>
        <w:rPr>
          <w:b/>
          <w:color w:val="1F4E79"/>
          <w:sz w:val="22"/>
        </w:rPr>
        <w:t xml:space="preserve"> in </w:t>
      </w:r>
      <w:proofErr w:type="spellStart"/>
      <w:r>
        <w:rPr>
          <w:b/>
          <w:color w:val="1F4E79"/>
          <w:sz w:val="22"/>
        </w:rPr>
        <w:t>konvencionalnih</w:t>
      </w:r>
      <w:proofErr w:type="spellEnd"/>
      <w:r>
        <w:rPr>
          <w:b/>
          <w:color w:val="1F4E79"/>
          <w:sz w:val="22"/>
        </w:rPr>
        <w:t xml:space="preserve"> </w:t>
      </w:r>
      <w:proofErr w:type="spellStart"/>
      <w:r>
        <w:rPr>
          <w:b/>
          <w:color w:val="1F4E79"/>
          <w:sz w:val="22"/>
        </w:rPr>
        <w:t>živil</w:t>
      </w:r>
      <w:proofErr w:type="spellEnd"/>
    </w:p>
    <w:tbl>
      <w:tblPr>
        <w:tblStyle w:val="TableGrid"/>
        <w:tblW w:w="9455" w:type="dxa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6904"/>
      </w:tblGrid>
      <w:tr w:rsidR="00E6614B" w14:paraId="2D15449D" w14:textId="77777777" w:rsidTr="00996CA5">
        <w:trPr>
          <w:jc w:val="center"/>
        </w:trPr>
        <w:tc>
          <w:tcPr>
            <w:tcW w:w="255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B7AFB" w14:textId="77777777" w:rsidR="00E6614B" w:rsidRDefault="00AD1AC0">
            <w:proofErr w:type="spellStart"/>
            <w:r>
              <w:rPr>
                <w:b/>
              </w:rPr>
              <w:t>Naročnik</w:t>
            </w:r>
            <w:proofErr w:type="spellEnd"/>
          </w:p>
        </w:tc>
        <w:tc>
          <w:tcPr>
            <w:tcW w:w="69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9C487" w14:textId="77777777" w:rsidR="00E6614B" w:rsidRDefault="00AD1AC0">
            <w:r>
              <w:t xml:space="preserve">OSNOVNA ŠOLA ŠENTVID, </w:t>
            </w:r>
            <w:proofErr w:type="spellStart"/>
            <w:r>
              <w:t>Prušnikova</w:t>
            </w:r>
            <w:proofErr w:type="spellEnd"/>
            <w:r>
              <w:t xml:space="preserve"> </w:t>
            </w:r>
            <w:proofErr w:type="spellStart"/>
            <w:r>
              <w:t>ulica</w:t>
            </w:r>
            <w:proofErr w:type="spellEnd"/>
            <w:r>
              <w:t xml:space="preserve"> 98, 1210 Ljubljana-</w:t>
            </w:r>
            <w:proofErr w:type="spellStart"/>
            <w:r>
              <w:t>Šentvid</w:t>
            </w:r>
            <w:proofErr w:type="spellEnd"/>
          </w:p>
        </w:tc>
      </w:tr>
      <w:tr w:rsidR="00E6614B" w14:paraId="46D05C75" w14:textId="77777777" w:rsidTr="00996CA5">
        <w:trPr>
          <w:jc w:val="center"/>
        </w:trPr>
        <w:tc>
          <w:tcPr>
            <w:tcW w:w="255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FF26" w14:textId="77777777" w:rsidR="00E6614B" w:rsidRDefault="00AD1AC0">
            <w:proofErr w:type="spellStart"/>
            <w:r>
              <w:rPr>
                <w:b/>
              </w:rPr>
              <w:t>Predmet</w:t>
            </w:r>
            <w:proofErr w:type="spellEnd"/>
          </w:p>
        </w:tc>
        <w:tc>
          <w:tcPr>
            <w:tcW w:w="69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0C8D" w14:textId="77777777" w:rsidR="00E6614B" w:rsidRDefault="00AD1AC0">
            <w:proofErr w:type="spellStart"/>
            <w:r>
              <w:t>Sukcesivna</w:t>
            </w:r>
            <w:proofErr w:type="spellEnd"/>
            <w:r>
              <w:t xml:space="preserve"> </w:t>
            </w:r>
            <w:proofErr w:type="spellStart"/>
            <w:r>
              <w:t>dobava</w:t>
            </w:r>
            <w:proofErr w:type="spellEnd"/>
            <w:r>
              <w:t xml:space="preserve"> </w:t>
            </w:r>
            <w:proofErr w:type="spellStart"/>
            <w:r>
              <w:t>ekoloških</w:t>
            </w:r>
            <w:proofErr w:type="spellEnd"/>
            <w:r>
              <w:t xml:space="preserve"> in </w:t>
            </w:r>
            <w:proofErr w:type="spellStart"/>
            <w:r>
              <w:t>konvencionalnih</w:t>
            </w:r>
            <w:proofErr w:type="spellEnd"/>
            <w:r>
              <w:t xml:space="preserve"> </w:t>
            </w:r>
            <w:proofErr w:type="spellStart"/>
            <w:r>
              <w:t>živil</w:t>
            </w:r>
            <w:proofErr w:type="spellEnd"/>
          </w:p>
        </w:tc>
      </w:tr>
      <w:tr w:rsidR="00E6614B" w14:paraId="6BE9FD82" w14:textId="77777777" w:rsidTr="00996CA5">
        <w:trPr>
          <w:jc w:val="center"/>
        </w:trPr>
        <w:tc>
          <w:tcPr>
            <w:tcW w:w="255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7C92C" w14:textId="77777777" w:rsidR="00E6614B" w:rsidRDefault="00AD1AC0">
            <w:proofErr w:type="spellStart"/>
            <w:r>
              <w:rPr>
                <w:b/>
              </w:rPr>
              <w:t>Postopek</w:t>
            </w:r>
            <w:proofErr w:type="spellEnd"/>
          </w:p>
        </w:tc>
        <w:tc>
          <w:tcPr>
            <w:tcW w:w="69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D8091" w14:textId="77777777" w:rsidR="00E6614B" w:rsidRDefault="00AD1AC0">
            <w:proofErr w:type="spellStart"/>
            <w:r>
              <w:t>Odprti</w:t>
            </w:r>
            <w:proofErr w:type="spellEnd"/>
            <w:r>
              <w:t xml:space="preserve"> </w:t>
            </w:r>
            <w:proofErr w:type="spellStart"/>
            <w:r>
              <w:t>postopek</w:t>
            </w:r>
            <w:proofErr w:type="spellEnd"/>
          </w:p>
        </w:tc>
      </w:tr>
      <w:tr w:rsidR="00E6614B" w14:paraId="761173CC" w14:textId="77777777" w:rsidTr="00996CA5">
        <w:trPr>
          <w:jc w:val="center"/>
        </w:trPr>
        <w:tc>
          <w:tcPr>
            <w:tcW w:w="255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F6555" w14:textId="77777777" w:rsidR="00E6614B" w:rsidRDefault="00AD1AC0">
            <w:proofErr w:type="spellStart"/>
            <w:r>
              <w:rPr>
                <w:b/>
              </w:rPr>
              <w:t>Obdobje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izvajanja</w:t>
            </w:r>
            <w:proofErr w:type="spellEnd"/>
          </w:p>
        </w:tc>
        <w:tc>
          <w:tcPr>
            <w:tcW w:w="69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F2029" w14:textId="77777777" w:rsidR="00E6614B" w:rsidRDefault="00AD1AC0">
            <w:r>
              <w:t>1. 9. 2026 – 31. 8. 2029</w:t>
            </w:r>
          </w:p>
        </w:tc>
      </w:tr>
      <w:tr w:rsidR="00E6614B" w14:paraId="2BAF90F6" w14:textId="77777777" w:rsidTr="00996CA5">
        <w:trPr>
          <w:jc w:val="center"/>
        </w:trPr>
        <w:tc>
          <w:tcPr>
            <w:tcW w:w="2551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44E13" w14:textId="77777777" w:rsidR="00E6614B" w:rsidRDefault="00AD1AC0">
            <w:proofErr w:type="spellStart"/>
            <w:r>
              <w:rPr>
                <w:b/>
              </w:rPr>
              <w:t>Ponudnik</w:t>
            </w:r>
            <w:proofErr w:type="spellEnd"/>
          </w:p>
        </w:tc>
        <w:tc>
          <w:tcPr>
            <w:tcW w:w="690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3F735" w14:textId="77777777" w:rsidR="00E6614B" w:rsidRDefault="00AD1AC0">
            <w:r>
              <w:t>____________________________________________________________</w:t>
            </w:r>
          </w:p>
        </w:tc>
      </w:tr>
    </w:tbl>
    <w:p w14:paraId="0958E5A4" w14:textId="77777777" w:rsidR="00E6614B" w:rsidRDefault="00E6614B">
      <w:pPr>
        <w:spacing w:after="40"/>
      </w:pPr>
    </w:p>
    <w:p w14:paraId="326E87DD" w14:textId="77777777" w:rsidR="00E6614B" w:rsidRDefault="00AD1AC0">
      <w:pPr>
        <w:spacing w:after="120"/>
      </w:pPr>
      <w:r>
        <w:rPr>
          <w:b/>
          <w:color w:val="1F4E79"/>
        </w:rPr>
        <w:t xml:space="preserve">OPOZORILO: </w:t>
      </w:r>
      <w:r>
        <w:t xml:space="preserve">Ta </w:t>
      </w:r>
      <w:proofErr w:type="spellStart"/>
      <w:r>
        <w:t>obrazec</w:t>
      </w:r>
      <w:proofErr w:type="spellEnd"/>
      <w:r>
        <w:t xml:space="preserve"> se </w:t>
      </w:r>
      <w:proofErr w:type="spellStart"/>
      <w:r>
        <w:t>naloži</w:t>
      </w:r>
      <w:proofErr w:type="spellEnd"/>
      <w:r>
        <w:t xml:space="preserve"> v </w:t>
      </w:r>
      <w:proofErr w:type="spellStart"/>
      <w:r>
        <w:t>sistem</w:t>
      </w:r>
      <w:proofErr w:type="spellEnd"/>
      <w:r>
        <w:t xml:space="preserve"> e-JN v </w:t>
      </w:r>
      <w:proofErr w:type="spellStart"/>
      <w:r>
        <w:t>razdelek</w:t>
      </w:r>
      <w:proofErr w:type="spellEnd"/>
      <w:r>
        <w:t xml:space="preserve"> </w:t>
      </w:r>
      <w:proofErr w:type="spellStart"/>
      <w:r>
        <w:t>Predračun</w:t>
      </w:r>
      <w:proofErr w:type="spellEnd"/>
      <w:r>
        <w:t xml:space="preserve"> in je </w:t>
      </w:r>
      <w:proofErr w:type="spellStart"/>
      <w:r>
        <w:t>namenjen</w:t>
      </w:r>
      <w:proofErr w:type="spellEnd"/>
      <w:r>
        <w:t xml:space="preserve"> </w:t>
      </w:r>
      <w:proofErr w:type="spellStart"/>
      <w:r>
        <w:t>javnemu</w:t>
      </w:r>
      <w:proofErr w:type="spellEnd"/>
      <w:r>
        <w:t xml:space="preserve"> </w:t>
      </w:r>
      <w:proofErr w:type="spellStart"/>
      <w:r>
        <w:t>odpiranju</w:t>
      </w:r>
      <w:proofErr w:type="spellEnd"/>
      <w:r>
        <w:t xml:space="preserve"> </w:t>
      </w:r>
      <w:proofErr w:type="spellStart"/>
      <w:r>
        <w:t>ponudb</w:t>
      </w:r>
      <w:proofErr w:type="spellEnd"/>
      <w:r>
        <w:t xml:space="preserve">. </w:t>
      </w:r>
      <w:proofErr w:type="spellStart"/>
      <w:r>
        <w:t>Obrazec</w:t>
      </w:r>
      <w:proofErr w:type="spellEnd"/>
      <w:r>
        <w:t xml:space="preserve"> </w:t>
      </w:r>
      <w:proofErr w:type="spellStart"/>
      <w:r>
        <w:t>bo</w:t>
      </w:r>
      <w:proofErr w:type="spellEnd"/>
      <w:r>
        <w:t xml:space="preserve"> </w:t>
      </w:r>
      <w:proofErr w:type="spellStart"/>
      <w:r>
        <w:t>viden</w:t>
      </w:r>
      <w:proofErr w:type="spellEnd"/>
      <w:r>
        <w:t xml:space="preserve"> </w:t>
      </w:r>
      <w:proofErr w:type="spellStart"/>
      <w:r>
        <w:t>tudi</w:t>
      </w:r>
      <w:proofErr w:type="spellEnd"/>
      <w:r>
        <w:t xml:space="preserve"> </w:t>
      </w:r>
      <w:proofErr w:type="spellStart"/>
      <w:r>
        <w:t>drugim</w:t>
      </w:r>
      <w:proofErr w:type="spellEnd"/>
      <w:r>
        <w:t xml:space="preserve"> </w:t>
      </w:r>
      <w:proofErr w:type="spellStart"/>
      <w:r>
        <w:t>ponudnikom</w:t>
      </w:r>
      <w:proofErr w:type="spellEnd"/>
      <w:r>
        <w:t xml:space="preserve">, </w:t>
      </w:r>
      <w:proofErr w:type="spellStart"/>
      <w:r>
        <w:t>zato</w:t>
      </w:r>
      <w:proofErr w:type="spellEnd"/>
      <w:r>
        <w:t xml:space="preserve"> ne </w:t>
      </w:r>
      <w:proofErr w:type="spellStart"/>
      <w:r>
        <w:t>sme</w:t>
      </w:r>
      <w:proofErr w:type="spellEnd"/>
      <w:r>
        <w:t xml:space="preserve"> </w:t>
      </w:r>
      <w:proofErr w:type="spellStart"/>
      <w:r>
        <w:t>vsebovati</w:t>
      </w:r>
      <w:proofErr w:type="spellEnd"/>
      <w:r>
        <w:t xml:space="preserve"> </w:t>
      </w:r>
      <w:proofErr w:type="spellStart"/>
      <w:r>
        <w:t>poslovnih</w:t>
      </w:r>
      <w:proofErr w:type="spellEnd"/>
      <w:r>
        <w:t xml:space="preserve"> </w:t>
      </w:r>
      <w:proofErr w:type="spellStart"/>
      <w:r>
        <w:t>skrivnosti</w:t>
      </w:r>
      <w:proofErr w:type="spellEnd"/>
      <w:r>
        <w:t xml:space="preserve">, </w:t>
      </w:r>
      <w:proofErr w:type="spellStart"/>
      <w:r>
        <w:t>osebnih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 </w:t>
      </w:r>
      <w:proofErr w:type="spellStart"/>
      <w:r>
        <w:t>kontaktnih</w:t>
      </w:r>
      <w:proofErr w:type="spellEnd"/>
      <w:r>
        <w:t xml:space="preserve"> </w:t>
      </w:r>
      <w:proofErr w:type="spellStart"/>
      <w:r>
        <w:t>oseb</w:t>
      </w:r>
      <w:proofErr w:type="spellEnd"/>
      <w:r>
        <w:t xml:space="preserve">, </w:t>
      </w:r>
      <w:proofErr w:type="spellStart"/>
      <w:r>
        <w:t>tajnih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, ki </w:t>
      </w:r>
      <w:proofErr w:type="spellStart"/>
      <w:r>
        <w:t>niso</w:t>
      </w:r>
      <w:proofErr w:type="spellEnd"/>
      <w:r>
        <w:t xml:space="preserve"> </w:t>
      </w:r>
      <w:proofErr w:type="spellStart"/>
      <w:r>
        <w:t>namenjeni</w:t>
      </w:r>
      <w:proofErr w:type="spellEnd"/>
      <w:r>
        <w:t xml:space="preserve"> </w:t>
      </w:r>
      <w:proofErr w:type="spellStart"/>
      <w:r>
        <w:t>javnemu</w:t>
      </w:r>
      <w:proofErr w:type="spellEnd"/>
      <w:r>
        <w:t xml:space="preserve"> </w:t>
      </w:r>
      <w:proofErr w:type="spellStart"/>
      <w:r>
        <w:t>odpiranju</w:t>
      </w:r>
      <w:proofErr w:type="spellEnd"/>
      <w:r>
        <w:t xml:space="preserve"> </w:t>
      </w:r>
      <w:proofErr w:type="spellStart"/>
      <w:r>
        <w:t>ponudb</w:t>
      </w:r>
      <w:proofErr w:type="spellEnd"/>
      <w:r>
        <w:t>.</w:t>
      </w:r>
    </w:p>
    <w:p w14:paraId="555F0778" w14:textId="77777777" w:rsidR="00E6614B" w:rsidRDefault="00AD1AC0">
      <w:pPr>
        <w:spacing w:after="120"/>
      </w:pPr>
      <w:proofErr w:type="spellStart"/>
      <w:r>
        <w:t>Ponudnik</w:t>
      </w:r>
      <w:proofErr w:type="spellEnd"/>
      <w:r>
        <w:t xml:space="preserve"> v </w:t>
      </w:r>
      <w:proofErr w:type="spellStart"/>
      <w:r>
        <w:t>spodnjo</w:t>
      </w:r>
      <w:proofErr w:type="spellEnd"/>
      <w:r>
        <w:t xml:space="preserve"> </w:t>
      </w:r>
      <w:proofErr w:type="spellStart"/>
      <w:r>
        <w:t>tabelo</w:t>
      </w:r>
      <w:proofErr w:type="spellEnd"/>
      <w:r>
        <w:t xml:space="preserve"> </w:t>
      </w:r>
      <w:proofErr w:type="spellStart"/>
      <w:r>
        <w:t>vpiše</w:t>
      </w:r>
      <w:proofErr w:type="spellEnd"/>
      <w:r>
        <w:t xml:space="preserve"> </w:t>
      </w:r>
      <w:proofErr w:type="spellStart"/>
      <w:r>
        <w:t>ponudbene</w:t>
      </w:r>
      <w:proofErr w:type="spellEnd"/>
      <w:r>
        <w:t xml:space="preserve"> </w:t>
      </w:r>
      <w:proofErr w:type="spellStart"/>
      <w:r>
        <w:t>vrednosti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za </w:t>
      </w:r>
      <w:proofErr w:type="spellStart"/>
      <w:r>
        <w:t>sklope</w:t>
      </w:r>
      <w:proofErr w:type="spellEnd"/>
      <w:r>
        <w:t xml:space="preserve">, za </w:t>
      </w:r>
      <w:proofErr w:type="spellStart"/>
      <w:r>
        <w:t>katere</w:t>
      </w:r>
      <w:proofErr w:type="spellEnd"/>
      <w:r>
        <w:t xml:space="preserve"> </w:t>
      </w:r>
      <w:proofErr w:type="spellStart"/>
      <w:r>
        <w:t>oddaja</w:t>
      </w:r>
      <w:proofErr w:type="spellEnd"/>
      <w:r>
        <w:t xml:space="preserve"> </w:t>
      </w:r>
      <w:proofErr w:type="spellStart"/>
      <w:r>
        <w:t>ponudbo</w:t>
      </w:r>
      <w:proofErr w:type="spellEnd"/>
      <w:r>
        <w:t xml:space="preserve">. </w:t>
      </w:r>
      <w:proofErr w:type="spellStart"/>
      <w:r>
        <w:t>Vrednosti</w:t>
      </w:r>
      <w:proofErr w:type="spellEnd"/>
      <w:r>
        <w:t xml:space="preserve"> </w:t>
      </w:r>
      <w:proofErr w:type="spellStart"/>
      <w:r>
        <w:t>morajo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povzete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OBR-2 – </w:t>
      </w:r>
      <w:proofErr w:type="spellStart"/>
      <w:r>
        <w:t>ponudbenega</w:t>
      </w:r>
      <w:proofErr w:type="spellEnd"/>
      <w:r>
        <w:t xml:space="preserve"> </w:t>
      </w:r>
      <w:proofErr w:type="spellStart"/>
      <w:r>
        <w:t>predračuna</w:t>
      </w:r>
      <w:proofErr w:type="spellEnd"/>
      <w:r>
        <w:t xml:space="preserve"> v </w:t>
      </w:r>
      <w:proofErr w:type="spellStart"/>
      <w:r>
        <w:t>Excelu</w:t>
      </w:r>
      <w:proofErr w:type="spellEnd"/>
      <w:r>
        <w:t xml:space="preserve"> in </w:t>
      </w:r>
      <w:proofErr w:type="spellStart"/>
      <w:r>
        <w:t>zaokrožene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decimalni</w:t>
      </w:r>
      <w:proofErr w:type="spellEnd"/>
      <w:r>
        <w:t xml:space="preserve"> </w:t>
      </w:r>
      <w:proofErr w:type="spellStart"/>
      <w:r>
        <w:t>mesti</w:t>
      </w:r>
      <w:proofErr w:type="spellEnd"/>
      <w:r>
        <w:t>.</w:t>
      </w:r>
    </w:p>
    <w:p w14:paraId="39AE6CCC" w14:textId="77777777" w:rsidR="00E6614B" w:rsidRDefault="00AD1AC0">
      <w:pPr>
        <w:spacing w:after="40"/>
      </w:pPr>
      <w:proofErr w:type="spellStart"/>
      <w:r>
        <w:rPr>
          <w:b/>
        </w:rPr>
        <w:t>Ponudbo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oddajamo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ustrezno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označite</w:t>
      </w:r>
      <w:proofErr w:type="spellEnd"/>
      <w:r>
        <w:rPr>
          <w:b/>
        </w:rPr>
        <w:t>):</w:t>
      </w:r>
    </w:p>
    <w:p w14:paraId="73909EA8" w14:textId="77777777" w:rsidR="00E6614B" w:rsidRDefault="00AD1AC0">
      <w:pPr>
        <w:spacing w:after="160"/>
      </w:pPr>
      <w:r>
        <w:t xml:space="preserve">☐ </w:t>
      </w:r>
      <w:proofErr w:type="spellStart"/>
      <w:r>
        <w:t>samostojno</w:t>
      </w:r>
      <w:proofErr w:type="spellEnd"/>
      <w:r>
        <w:t xml:space="preserve">    ☐ s </w:t>
      </w:r>
      <w:proofErr w:type="spellStart"/>
      <w:r>
        <w:t>partnerji</w:t>
      </w:r>
      <w:proofErr w:type="spellEnd"/>
      <w:r>
        <w:t xml:space="preserve"> v </w:t>
      </w:r>
      <w:proofErr w:type="spellStart"/>
      <w:r>
        <w:t>skupni</w:t>
      </w:r>
      <w:proofErr w:type="spellEnd"/>
      <w:r>
        <w:t xml:space="preserve"> </w:t>
      </w:r>
      <w:proofErr w:type="spellStart"/>
      <w:r>
        <w:t>ponudbi</w:t>
      </w:r>
      <w:proofErr w:type="spellEnd"/>
      <w:r>
        <w:t xml:space="preserve">    ☐ s </w:t>
      </w:r>
      <w:proofErr w:type="spellStart"/>
      <w:r>
        <w:t>podizvajalci</w:t>
      </w:r>
      <w:proofErr w:type="spellEnd"/>
      <w:r>
        <w:t xml:space="preserve">    ☐ z </w:t>
      </w:r>
      <w:proofErr w:type="spellStart"/>
      <w:r>
        <w:t>uporabo</w:t>
      </w:r>
      <w:proofErr w:type="spellEnd"/>
      <w:r>
        <w:t xml:space="preserve"> </w:t>
      </w:r>
      <w:proofErr w:type="spellStart"/>
      <w:r>
        <w:t>zmogljivosti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subjektov</w:t>
      </w:r>
      <w:proofErr w:type="spellEnd"/>
    </w:p>
    <w:tbl>
      <w:tblPr>
        <w:tblStyle w:val="TableGrid"/>
        <w:tblW w:w="10416" w:type="dxa"/>
        <w:jc w:val="center"/>
        <w:tblLayout w:type="fixed"/>
        <w:tblLook w:val="04A0" w:firstRow="1" w:lastRow="0" w:firstColumn="1" w:lastColumn="0" w:noHBand="0" w:noVBand="1"/>
      </w:tblPr>
      <w:tblGrid>
        <w:gridCol w:w="924"/>
        <w:gridCol w:w="2835"/>
        <w:gridCol w:w="1843"/>
        <w:gridCol w:w="1691"/>
        <w:gridCol w:w="1614"/>
        <w:gridCol w:w="1509"/>
      </w:tblGrid>
      <w:tr w:rsidR="00E6614B" w14:paraId="7A6BFDF5" w14:textId="77777777" w:rsidTr="00996CA5">
        <w:trPr>
          <w:tblHeader/>
          <w:jc w:val="center"/>
        </w:trPr>
        <w:tc>
          <w:tcPr>
            <w:tcW w:w="924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376FD" w14:textId="77777777" w:rsidR="00E6614B" w:rsidRDefault="00AD1AC0">
            <w:pPr>
              <w:jc w:val="center"/>
            </w:pPr>
            <w:proofErr w:type="spellStart"/>
            <w:r>
              <w:rPr>
                <w:b/>
                <w:sz w:val="17"/>
              </w:rPr>
              <w:t>Št</w:t>
            </w:r>
            <w:proofErr w:type="spellEnd"/>
            <w:r>
              <w:rPr>
                <w:b/>
                <w:sz w:val="17"/>
              </w:rPr>
              <w:t xml:space="preserve">. </w:t>
            </w:r>
            <w:proofErr w:type="spellStart"/>
            <w:r>
              <w:rPr>
                <w:b/>
                <w:sz w:val="17"/>
              </w:rPr>
              <w:t>sklopa</w:t>
            </w:r>
            <w:proofErr w:type="spellEnd"/>
          </w:p>
        </w:tc>
        <w:tc>
          <w:tcPr>
            <w:tcW w:w="2835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988761" w14:textId="77777777" w:rsidR="00E6614B" w:rsidRDefault="00AD1AC0">
            <w:pPr>
              <w:jc w:val="center"/>
            </w:pPr>
            <w:proofErr w:type="spellStart"/>
            <w:r>
              <w:rPr>
                <w:b/>
                <w:sz w:val="17"/>
              </w:rPr>
              <w:t>Naziv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sklopa</w:t>
            </w:r>
            <w:proofErr w:type="spellEnd"/>
          </w:p>
        </w:tc>
        <w:tc>
          <w:tcPr>
            <w:tcW w:w="1843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E41F2" w14:textId="77777777" w:rsidR="00E6614B" w:rsidRDefault="00AD1AC0">
            <w:pPr>
              <w:jc w:val="center"/>
            </w:pPr>
            <w:proofErr w:type="spellStart"/>
            <w:r>
              <w:rPr>
                <w:b/>
                <w:sz w:val="17"/>
              </w:rPr>
              <w:t>Ponudba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oddana</w:t>
            </w:r>
            <w:proofErr w:type="spellEnd"/>
            <w:r>
              <w:rPr>
                <w:b/>
                <w:sz w:val="17"/>
              </w:rPr>
              <w:br/>
              <w:t>DA/NE</w:t>
            </w:r>
          </w:p>
        </w:tc>
        <w:tc>
          <w:tcPr>
            <w:tcW w:w="1691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84B31D" w14:textId="77777777" w:rsidR="00E6614B" w:rsidRDefault="00AD1AC0">
            <w:pPr>
              <w:jc w:val="center"/>
            </w:pPr>
            <w:proofErr w:type="spellStart"/>
            <w:r>
              <w:rPr>
                <w:b/>
                <w:sz w:val="17"/>
              </w:rPr>
              <w:t>Ponudbena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vrednost</w:t>
            </w:r>
            <w:proofErr w:type="spellEnd"/>
            <w:r>
              <w:rPr>
                <w:b/>
                <w:sz w:val="17"/>
              </w:rPr>
              <w:br/>
            </w:r>
            <w:proofErr w:type="spellStart"/>
            <w:r>
              <w:rPr>
                <w:b/>
                <w:sz w:val="17"/>
              </w:rPr>
              <w:t>brez</w:t>
            </w:r>
            <w:proofErr w:type="spellEnd"/>
            <w:r>
              <w:rPr>
                <w:b/>
                <w:sz w:val="17"/>
              </w:rPr>
              <w:t xml:space="preserve"> DDV (EUR)</w:t>
            </w:r>
          </w:p>
        </w:tc>
        <w:tc>
          <w:tcPr>
            <w:tcW w:w="1614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D82870" w14:textId="77777777" w:rsidR="00E6614B" w:rsidRDefault="00AD1AC0">
            <w:pPr>
              <w:jc w:val="center"/>
            </w:pPr>
            <w:r>
              <w:rPr>
                <w:b/>
                <w:sz w:val="17"/>
              </w:rPr>
              <w:t>DDV (EUR)</w:t>
            </w:r>
          </w:p>
        </w:tc>
        <w:tc>
          <w:tcPr>
            <w:tcW w:w="1509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9446C6" w14:textId="77777777" w:rsidR="00E6614B" w:rsidRDefault="00AD1AC0">
            <w:pPr>
              <w:jc w:val="center"/>
            </w:pPr>
            <w:proofErr w:type="spellStart"/>
            <w:r>
              <w:rPr>
                <w:b/>
                <w:sz w:val="17"/>
              </w:rPr>
              <w:t>Ponudbena</w:t>
            </w:r>
            <w:proofErr w:type="spellEnd"/>
            <w:r>
              <w:rPr>
                <w:b/>
                <w:sz w:val="17"/>
              </w:rPr>
              <w:t xml:space="preserve"> </w:t>
            </w:r>
            <w:proofErr w:type="spellStart"/>
            <w:r>
              <w:rPr>
                <w:b/>
                <w:sz w:val="17"/>
              </w:rPr>
              <w:t>vrednost</w:t>
            </w:r>
            <w:proofErr w:type="spellEnd"/>
            <w:r>
              <w:rPr>
                <w:b/>
                <w:sz w:val="17"/>
              </w:rPr>
              <w:br/>
              <w:t>z DDV (EUR)</w:t>
            </w:r>
          </w:p>
        </w:tc>
      </w:tr>
      <w:tr w:rsidR="00E6614B" w14:paraId="0A846539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FA8CA7" w14:textId="77777777" w:rsidR="00E6614B" w:rsidRDefault="00AD1AC0">
            <w:pPr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2A4D4" w14:textId="77777777" w:rsidR="00E6614B" w:rsidRDefault="00AD1AC0">
            <w:r>
              <w:rPr>
                <w:sz w:val="17"/>
              </w:rPr>
              <w:t>100 % SOK IN SIRUPI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A41C3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A9D3A5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939E2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9E5DE1" w14:textId="77777777" w:rsidR="00E6614B" w:rsidRDefault="00E6614B">
            <w:pPr>
              <w:jc w:val="right"/>
            </w:pPr>
          </w:p>
        </w:tc>
      </w:tr>
      <w:tr w:rsidR="00E6614B" w14:paraId="3609D309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2BDF14" w14:textId="77777777" w:rsidR="00E6614B" w:rsidRDefault="00AD1AC0">
            <w:pPr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19AB8C" w14:textId="77777777" w:rsidR="00E6614B" w:rsidRDefault="00AD1AC0">
            <w:r>
              <w:rPr>
                <w:sz w:val="17"/>
              </w:rPr>
              <w:t>BUREK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D71D48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8B4413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BF5C7B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4B8A69" w14:textId="77777777" w:rsidR="00E6614B" w:rsidRDefault="00E6614B">
            <w:pPr>
              <w:jc w:val="right"/>
            </w:pPr>
          </w:p>
        </w:tc>
      </w:tr>
      <w:tr w:rsidR="00E6614B" w14:paraId="7B9DE251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F1C189" w14:textId="77777777" w:rsidR="00E6614B" w:rsidRDefault="00AD1AC0">
            <w:pPr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A6044" w14:textId="77777777" w:rsidR="00E6614B" w:rsidRDefault="00AD1AC0">
            <w:r>
              <w:rPr>
                <w:sz w:val="17"/>
              </w:rPr>
              <w:t>EKOLOŠKI KRUH IN PEKOVSKO PECIVO*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6BCCB9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99BA4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4B287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71B79D" w14:textId="77777777" w:rsidR="00E6614B" w:rsidRDefault="00E6614B">
            <w:pPr>
              <w:jc w:val="right"/>
            </w:pPr>
          </w:p>
        </w:tc>
      </w:tr>
      <w:tr w:rsidR="00E6614B" w14:paraId="42A24589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0026EC" w14:textId="77777777" w:rsidR="00E6614B" w:rsidRDefault="00AD1AC0">
            <w:pPr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E22258" w14:textId="77777777" w:rsidR="00E6614B" w:rsidRDefault="00AD1AC0">
            <w:r>
              <w:rPr>
                <w:sz w:val="17"/>
              </w:rPr>
              <w:t>EKOLOŠKO MLEKO IN MLEČNI IZDELKI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4C787C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B72A2E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D9E739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85E9C" w14:textId="77777777" w:rsidR="00E6614B" w:rsidRDefault="00E6614B">
            <w:pPr>
              <w:jc w:val="right"/>
            </w:pPr>
          </w:p>
        </w:tc>
      </w:tr>
      <w:tr w:rsidR="00E6614B" w14:paraId="20EBE7D3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7FD797" w14:textId="77777777" w:rsidR="00E6614B" w:rsidRDefault="00AD1AC0">
            <w:pPr>
              <w:jc w:val="center"/>
            </w:pPr>
            <w:r>
              <w:rPr>
                <w:sz w:val="17"/>
              </w:rPr>
              <w:t>6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7EB17E" w14:textId="77777777" w:rsidR="00E6614B" w:rsidRDefault="00AD1AC0">
            <w:r>
              <w:rPr>
                <w:sz w:val="17"/>
              </w:rPr>
              <w:t>JAJCA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6C0F82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9BB4CF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44716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D7E153" w14:textId="77777777" w:rsidR="00E6614B" w:rsidRDefault="00E6614B">
            <w:pPr>
              <w:jc w:val="right"/>
            </w:pPr>
          </w:p>
        </w:tc>
      </w:tr>
      <w:tr w:rsidR="00E6614B" w14:paraId="16FC223C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2945BF" w14:textId="77777777" w:rsidR="00E6614B" w:rsidRDefault="00AD1AC0">
            <w:pPr>
              <w:jc w:val="center"/>
            </w:pPr>
            <w:r>
              <w:rPr>
                <w:sz w:val="17"/>
              </w:rPr>
              <w:t>7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657DC9" w14:textId="77777777" w:rsidR="00E6614B" w:rsidRDefault="00AD1AC0">
            <w:r>
              <w:rPr>
                <w:sz w:val="17"/>
              </w:rPr>
              <w:t>KONZERVIRANO SADJE IN ZELENJAVA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77A36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383C90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783D13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CBD6CC" w14:textId="77777777" w:rsidR="00E6614B" w:rsidRDefault="00E6614B">
            <w:pPr>
              <w:jc w:val="right"/>
            </w:pPr>
          </w:p>
        </w:tc>
      </w:tr>
      <w:tr w:rsidR="00E6614B" w14:paraId="3EC30843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A0E45" w14:textId="77777777" w:rsidR="00E6614B" w:rsidRDefault="00AD1AC0">
            <w:pPr>
              <w:jc w:val="center"/>
            </w:pPr>
            <w:r>
              <w:rPr>
                <w:sz w:val="17"/>
              </w:rPr>
              <w:t>8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C248EE" w14:textId="77777777" w:rsidR="00E6614B" w:rsidRDefault="00AD1AC0">
            <w:r>
              <w:rPr>
                <w:sz w:val="17"/>
              </w:rPr>
              <w:t>KOSMIČI, PREPEČENEC, GRISINI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74A075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3CAC14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A2539B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6E4111" w14:textId="77777777" w:rsidR="00E6614B" w:rsidRDefault="00E6614B">
            <w:pPr>
              <w:jc w:val="right"/>
            </w:pPr>
          </w:p>
        </w:tc>
      </w:tr>
      <w:tr w:rsidR="00E6614B" w14:paraId="486D5B3E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0B912" w14:textId="77777777" w:rsidR="00E6614B" w:rsidRDefault="00AD1AC0">
            <w:pPr>
              <w:jc w:val="center"/>
            </w:pPr>
            <w:r>
              <w:rPr>
                <w:sz w:val="17"/>
              </w:rPr>
              <w:t>9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68D35D" w14:textId="77777777" w:rsidR="00E6614B" w:rsidRDefault="00AD1AC0">
            <w:r>
              <w:rPr>
                <w:sz w:val="17"/>
              </w:rPr>
              <w:t>EKO MESO*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8158DE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3B44CB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AFB3D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14FE52" w14:textId="77777777" w:rsidR="00E6614B" w:rsidRDefault="00E6614B">
            <w:pPr>
              <w:jc w:val="right"/>
            </w:pPr>
          </w:p>
        </w:tc>
      </w:tr>
      <w:tr w:rsidR="00E6614B" w14:paraId="5C46951E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522FFE" w14:textId="77777777" w:rsidR="00E6614B" w:rsidRDefault="00AD1AC0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07EE47" w14:textId="77777777" w:rsidR="00E6614B" w:rsidRDefault="00AD1AC0">
            <w:r>
              <w:rPr>
                <w:sz w:val="17"/>
              </w:rPr>
              <w:t>KRUH*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4CECD0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5CB4A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4CD05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6A0B77" w14:textId="77777777" w:rsidR="00E6614B" w:rsidRDefault="00E6614B">
            <w:pPr>
              <w:jc w:val="right"/>
            </w:pPr>
          </w:p>
        </w:tc>
      </w:tr>
      <w:tr w:rsidR="00E6614B" w14:paraId="482E102D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38548" w14:textId="77777777" w:rsidR="00E6614B" w:rsidRDefault="00AD1AC0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ACD0E1" w14:textId="77777777" w:rsidR="00E6614B" w:rsidRDefault="00AD1AC0">
            <w:r>
              <w:rPr>
                <w:sz w:val="17"/>
              </w:rPr>
              <w:t>MLEKO IN MLEČNI IZDELKI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D62AA4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ECCCA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33AD8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A56C07" w14:textId="77777777" w:rsidR="00E6614B" w:rsidRDefault="00E6614B">
            <w:pPr>
              <w:jc w:val="right"/>
            </w:pPr>
          </w:p>
        </w:tc>
      </w:tr>
      <w:tr w:rsidR="00E6614B" w14:paraId="28C077B4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F5AB4" w14:textId="77777777" w:rsidR="00E6614B" w:rsidRDefault="00AD1AC0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76263" w14:textId="77777777" w:rsidR="00E6614B" w:rsidRDefault="00AD1AC0">
            <w:r>
              <w:rPr>
                <w:sz w:val="17"/>
              </w:rPr>
              <w:t>MLEVSKI IZDELKI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46563F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67601E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DF1F57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C2082D" w14:textId="77777777" w:rsidR="00E6614B" w:rsidRDefault="00E6614B">
            <w:pPr>
              <w:jc w:val="right"/>
            </w:pPr>
          </w:p>
        </w:tc>
      </w:tr>
      <w:tr w:rsidR="00E6614B" w14:paraId="72004935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BCF9C5" w14:textId="77777777" w:rsidR="00E6614B" w:rsidRDefault="00AD1AC0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70269" w14:textId="77777777" w:rsidR="00E6614B" w:rsidRDefault="00AD1AC0">
            <w:r>
              <w:rPr>
                <w:sz w:val="17"/>
              </w:rPr>
              <w:t>OCVRTO PEKOVSKO PECIVO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B45C1E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3EF344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076806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2E6C5F" w14:textId="77777777" w:rsidR="00E6614B" w:rsidRDefault="00E6614B">
            <w:pPr>
              <w:jc w:val="right"/>
            </w:pPr>
          </w:p>
        </w:tc>
      </w:tr>
      <w:tr w:rsidR="00E6614B" w14:paraId="1EE84C3F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56826" w14:textId="77777777" w:rsidR="00E6614B" w:rsidRDefault="00AD1AC0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7930E1" w14:textId="77777777" w:rsidR="00E6614B" w:rsidRDefault="00AD1AC0">
            <w:r>
              <w:rPr>
                <w:sz w:val="17"/>
              </w:rPr>
              <w:t>OLJA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4EE9F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531D29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267BC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A2A030" w14:textId="77777777" w:rsidR="00E6614B" w:rsidRDefault="00E6614B">
            <w:pPr>
              <w:jc w:val="right"/>
            </w:pPr>
          </w:p>
        </w:tc>
      </w:tr>
      <w:tr w:rsidR="00E6614B" w14:paraId="7C0E4348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C1DB90" w14:textId="77777777" w:rsidR="00E6614B" w:rsidRDefault="00AD1AC0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0F283" w14:textId="77777777" w:rsidR="00E6614B" w:rsidRDefault="00AD1AC0">
            <w:r>
              <w:rPr>
                <w:sz w:val="17"/>
              </w:rPr>
              <w:t>OSTALO PREHRAMBENO BLAGO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46533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1B5F05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928A5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391602" w14:textId="77777777" w:rsidR="00E6614B" w:rsidRDefault="00E6614B">
            <w:pPr>
              <w:jc w:val="right"/>
            </w:pPr>
          </w:p>
        </w:tc>
      </w:tr>
      <w:tr w:rsidR="00E6614B" w14:paraId="4EBE4BB9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382B66" w14:textId="77777777" w:rsidR="00E6614B" w:rsidRDefault="00AD1AC0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E5C6D6" w14:textId="77777777" w:rsidR="00E6614B" w:rsidRDefault="00AD1AC0">
            <w:r>
              <w:rPr>
                <w:sz w:val="17"/>
              </w:rPr>
              <w:t>PEČENO PEKOVSKO PECIVO IZ LISTNATEGA TESTA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9F753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622776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909A88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8523E1" w14:textId="77777777" w:rsidR="00E6614B" w:rsidRDefault="00E6614B">
            <w:pPr>
              <w:jc w:val="right"/>
            </w:pPr>
          </w:p>
        </w:tc>
      </w:tr>
      <w:tr w:rsidR="00E6614B" w14:paraId="5D2503AF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6BE201" w14:textId="77777777" w:rsidR="00E6614B" w:rsidRDefault="00AD1AC0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CA2C7C" w14:textId="77777777" w:rsidR="00E6614B" w:rsidRDefault="00AD1AC0">
            <w:r>
              <w:rPr>
                <w:sz w:val="17"/>
              </w:rPr>
              <w:t>PEKOVSKO PECIVO*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196F15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C750E5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739FB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F83563" w14:textId="77777777" w:rsidR="00E6614B" w:rsidRDefault="00E6614B">
            <w:pPr>
              <w:jc w:val="right"/>
            </w:pPr>
          </w:p>
        </w:tc>
      </w:tr>
      <w:tr w:rsidR="00E6614B" w14:paraId="36A2E080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B3FEA" w14:textId="77777777" w:rsidR="00E6614B" w:rsidRDefault="00AD1AC0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9FF10F" w14:textId="77777777" w:rsidR="00E6614B" w:rsidRDefault="00AD1AC0">
            <w:r>
              <w:rPr>
                <w:sz w:val="17"/>
              </w:rPr>
              <w:t>PERUTNINSKO MESO IN IZDELKI*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FD2CB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76A9CF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5D51E6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BCD62" w14:textId="77777777" w:rsidR="00E6614B" w:rsidRDefault="00E6614B">
            <w:pPr>
              <w:jc w:val="right"/>
            </w:pPr>
          </w:p>
        </w:tc>
      </w:tr>
      <w:tr w:rsidR="00E6614B" w14:paraId="251F91B7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8B554F" w14:textId="77777777" w:rsidR="00E6614B" w:rsidRDefault="00AD1AC0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4841F" w14:textId="77777777" w:rsidR="00E6614B" w:rsidRDefault="00AD1AC0">
            <w:r>
              <w:rPr>
                <w:sz w:val="17"/>
              </w:rPr>
              <w:t>PICA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5DA3F4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7A9DF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CAEDE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FD7933" w14:textId="77777777" w:rsidR="00E6614B" w:rsidRDefault="00E6614B">
            <w:pPr>
              <w:jc w:val="right"/>
            </w:pPr>
          </w:p>
        </w:tc>
      </w:tr>
      <w:tr w:rsidR="00E6614B" w14:paraId="485625C6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5988D" w14:textId="77777777" w:rsidR="00E6614B" w:rsidRDefault="00AD1AC0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A4652" w14:textId="77777777" w:rsidR="00E6614B" w:rsidRDefault="00AD1AC0">
            <w:r>
              <w:rPr>
                <w:sz w:val="17"/>
              </w:rPr>
              <w:t>RIŽ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87D40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A9C257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13F07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2BA497" w14:textId="77777777" w:rsidR="00E6614B" w:rsidRDefault="00E6614B">
            <w:pPr>
              <w:jc w:val="right"/>
            </w:pPr>
          </w:p>
        </w:tc>
      </w:tr>
      <w:tr w:rsidR="00E6614B" w14:paraId="7C791C79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3EC94" w14:textId="77777777" w:rsidR="00E6614B" w:rsidRDefault="00AD1AC0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C7C6D4" w14:textId="77777777" w:rsidR="00E6614B" w:rsidRDefault="00AD1AC0">
            <w:r>
              <w:rPr>
                <w:sz w:val="17"/>
              </w:rPr>
              <w:t>SIRI*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237D6B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8F59E0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779E58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028A1D" w14:textId="77777777" w:rsidR="00E6614B" w:rsidRDefault="00E6614B">
            <w:pPr>
              <w:jc w:val="right"/>
            </w:pPr>
          </w:p>
        </w:tc>
      </w:tr>
      <w:tr w:rsidR="00E6614B" w14:paraId="5DD2D722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465906" w14:textId="77777777" w:rsidR="00E6614B" w:rsidRDefault="00AD1AC0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D227C1" w14:textId="77777777" w:rsidR="00E6614B" w:rsidRDefault="00AD1AC0">
            <w:r>
              <w:rPr>
                <w:sz w:val="17"/>
              </w:rPr>
              <w:t>EKO SUŠENE TESTENINE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BD227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CA2778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58DF77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81ACE6" w14:textId="77777777" w:rsidR="00E6614B" w:rsidRDefault="00E6614B">
            <w:pPr>
              <w:jc w:val="right"/>
            </w:pPr>
          </w:p>
        </w:tc>
      </w:tr>
      <w:tr w:rsidR="00E6614B" w14:paraId="1DB3D911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41C8C" w14:textId="77777777" w:rsidR="00E6614B" w:rsidRDefault="00AD1AC0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1827F6" w14:textId="77777777" w:rsidR="00E6614B" w:rsidRDefault="00AD1AC0">
            <w:r>
              <w:rPr>
                <w:sz w:val="17"/>
              </w:rPr>
              <w:t>SUŠENE TESTENINE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C1E103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1DEFF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34AB3C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9A0B64" w14:textId="77777777" w:rsidR="00E6614B" w:rsidRDefault="00E6614B">
            <w:pPr>
              <w:jc w:val="right"/>
            </w:pPr>
          </w:p>
        </w:tc>
      </w:tr>
      <w:tr w:rsidR="00E6614B" w14:paraId="00280F04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9B1D92" w14:textId="77777777" w:rsidR="00E6614B" w:rsidRDefault="00AD1AC0">
            <w:pPr>
              <w:jc w:val="center"/>
            </w:pPr>
            <w:r>
              <w:rPr>
                <w:sz w:val="17"/>
              </w:rPr>
              <w:lastRenderedPageBreak/>
              <w:t>25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A2CF3" w14:textId="77777777" w:rsidR="00E6614B" w:rsidRDefault="00AD1AC0">
            <w:r>
              <w:rPr>
                <w:sz w:val="17"/>
              </w:rPr>
              <w:t>SVEŽE MESO IN IZDELKI*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2B47FC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562FD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378F2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3D17A" w14:textId="77777777" w:rsidR="00E6614B" w:rsidRDefault="00E6614B">
            <w:pPr>
              <w:jc w:val="right"/>
            </w:pPr>
          </w:p>
        </w:tc>
      </w:tr>
      <w:tr w:rsidR="00E6614B" w14:paraId="41E93FC5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4A9D4" w14:textId="77777777" w:rsidR="00E6614B" w:rsidRDefault="00AD1AC0">
            <w:pPr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3E549" w14:textId="77777777" w:rsidR="00E6614B" w:rsidRDefault="00AD1AC0">
            <w:r>
              <w:rPr>
                <w:sz w:val="17"/>
              </w:rPr>
              <w:t>SVEŽE SADJE IN ZELENJAVA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FFFD63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8669B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74FF28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D79DF" w14:textId="77777777" w:rsidR="00E6614B" w:rsidRDefault="00E6614B">
            <w:pPr>
              <w:jc w:val="right"/>
            </w:pPr>
          </w:p>
        </w:tc>
      </w:tr>
      <w:tr w:rsidR="00E6614B" w14:paraId="65371EEA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3227F3" w14:textId="77777777" w:rsidR="00E6614B" w:rsidRDefault="00AD1AC0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3689A" w14:textId="77777777" w:rsidR="00E6614B" w:rsidRDefault="00AD1AC0">
            <w:r>
              <w:rPr>
                <w:sz w:val="17"/>
              </w:rPr>
              <w:t>ZMRZNJENE, SVEŽE IN KONZERVIRANE RIBE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08ED3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3F4F1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8958C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DE717" w14:textId="77777777" w:rsidR="00E6614B" w:rsidRDefault="00E6614B">
            <w:pPr>
              <w:jc w:val="right"/>
            </w:pPr>
          </w:p>
        </w:tc>
      </w:tr>
      <w:tr w:rsidR="00E6614B" w14:paraId="4CA9476C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A9F4BE" w14:textId="77777777" w:rsidR="00E6614B" w:rsidRDefault="00AD1AC0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EC88F" w14:textId="77777777" w:rsidR="00E6614B" w:rsidRDefault="00AD1AC0">
            <w:r>
              <w:rPr>
                <w:sz w:val="17"/>
              </w:rPr>
              <w:t>ZMRZNJENO ALI SVEŽE TESTO, TESTENINE IN DRUGI IZDELKI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0DDE2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4CE8F7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92189C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C6DA16" w14:textId="77777777" w:rsidR="00E6614B" w:rsidRDefault="00E6614B">
            <w:pPr>
              <w:jc w:val="right"/>
            </w:pPr>
          </w:p>
        </w:tc>
      </w:tr>
      <w:tr w:rsidR="00E6614B" w14:paraId="37062EB8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25D460" w14:textId="77777777" w:rsidR="00E6614B" w:rsidRDefault="00AD1AC0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512E0E" w14:textId="77777777" w:rsidR="00E6614B" w:rsidRDefault="00AD1AC0">
            <w:r>
              <w:rPr>
                <w:sz w:val="17"/>
              </w:rPr>
              <w:t>ZMRZNJENO SADJE IN ZELENJAVA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60BE5B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7378C9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D74B0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24A38" w14:textId="77777777" w:rsidR="00E6614B" w:rsidRDefault="00E6614B">
            <w:pPr>
              <w:jc w:val="right"/>
            </w:pPr>
          </w:p>
        </w:tc>
      </w:tr>
      <w:tr w:rsidR="00E6614B" w14:paraId="36448BBE" w14:textId="77777777" w:rsidTr="00996CA5">
        <w:trPr>
          <w:jc w:val="center"/>
        </w:trPr>
        <w:tc>
          <w:tcPr>
            <w:tcW w:w="92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3B23A9" w14:textId="77777777" w:rsidR="00E6614B" w:rsidRDefault="00AD1AC0">
            <w:pPr>
              <w:jc w:val="center"/>
            </w:pPr>
            <w:r>
              <w:rPr>
                <w:sz w:val="17"/>
              </w:rPr>
              <w:t>32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D3C391" w14:textId="77777777" w:rsidR="00E6614B" w:rsidRDefault="00AD1AC0">
            <w:r>
              <w:rPr>
                <w:sz w:val="17"/>
              </w:rPr>
              <w:t>ZMRZNJENO, NEPEČENO PEKOVSKO PECIVO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025BDB" w14:textId="77777777" w:rsidR="00E6614B" w:rsidRDefault="00E6614B">
            <w:pPr>
              <w:jc w:val="center"/>
            </w:pPr>
          </w:p>
        </w:tc>
        <w:tc>
          <w:tcPr>
            <w:tcW w:w="1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8ACAA9" w14:textId="77777777" w:rsidR="00E6614B" w:rsidRDefault="00E6614B">
            <w:pPr>
              <w:jc w:val="right"/>
            </w:pPr>
          </w:p>
        </w:tc>
        <w:tc>
          <w:tcPr>
            <w:tcW w:w="16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8D70A9" w14:textId="77777777" w:rsidR="00E6614B" w:rsidRDefault="00E6614B">
            <w:pPr>
              <w:jc w:val="right"/>
            </w:pPr>
          </w:p>
        </w:tc>
        <w:tc>
          <w:tcPr>
            <w:tcW w:w="15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7F73C" w14:textId="77777777" w:rsidR="00E6614B" w:rsidRDefault="00E6614B">
            <w:pPr>
              <w:jc w:val="right"/>
            </w:pPr>
          </w:p>
        </w:tc>
      </w:tr>
      <w:tr w:rsidR="00E6614B" w14:paraId="6DD7C867" w14:textId="77777777" w:rsidTr="00996CA5">
        <w:trPr>
          <w:jc w:val="center"/>
        </w:trPr>
        <w:tc>
          <w:tcPr>
            <w:tcW w:w="5602" w:type="dxa"/>
            <w:gridSpan w:val="3"/>
            <w:shd w:val="clear" w:color="auto" w:fill="F2F2F2"/>
          </w:tcPr>
          <w:p w14:paraId="7EB1D4C8" w14:textId="77777777" w:rsidR="00E6614B" w:rsidRDefault="00AD1AC0">
            <w:pPr>
              <w:jc w:val="right"/>
            </w:pPr>
            <w:r>
              <w:rPr>
                <w:b/>
                <w:sz w:val="17"/>
              </w:rPr>
              <w:t>SKUPAJ ZA VSE PONUJENE SKLOPE:</w:t>
            </w:r>
          </w:p>
        </w:tc>
        <w:tc>
          <w:tcPr>
            <w:tcW w:w="1691" w:type="dxa"/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CF7EB" w14:textId="77777777" w:rsidR="00E6614B" w:rsidRDefault="00E6614B">
            <w:pPr>
              <w:jc w:val="right"/>
            </w:pPr>
          </w:p>
        </w:tc>
        <w:tc>
          <w:tcPr>
            <w:tcW w:w="1614" w:type="dxa"/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F9E34" w14:textId="77777777" w:rsidR="00E6614B" w:rsidRDefault="00E6614B">
            <w:pPr>
              <w:jc w:val="right"/>
            </w:pPr>
          </w:p>
        </w:tc>
        <w:tc>
          <w:tcPr>
            <w:tcW w:w="1509" w:type="dxa"/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514B3" w14:textId="77777777" w:rsidR="00E6614B" w:rsidRDefault="00E6614B">
            <w:pPr>
              <w:jc w:val="right"/>
            </w:pPr>
          </w:p>
        </w:tc>
      </w:tr>
    </w:tbl>
    <w:p w14:paraId="0A300C29" w14:textId="77777777" w:rsidR="00E6614B" w:rsidRDefault="00E6614B">
      <w:pPr>
        <w:spacing w:after="40"/>
      </w:pPr>
    </w:p>
    <w:p w14:paraId="704F345E" w14:textId="77777777" w:rsidR="00E6614B" w:rsidRDefault="00AD1AC0">
      <w:pPr>
        <w:spacing w:before="120" w:after="40"/>
      </w:pPr>
      <w:proofErr w:type="spellStart"/>
      <w:r>
        <w:rPr>
          <w:b/>
          <w:color w:val="1F4E79"/>
        </w:rPr>
        <w:t>Izjava</w:t>
      </w:r>
      <w:proofErr w:type="spellEnd"/>
      <w:r>
        <w:rPr>
          <w:b/>
          <w:color w:val="1F4E79"/>
        </w:rPr>
        <w:t xml:space="preserve"> </w:t>
      </w:r>
      <w:proofErr w:type="spellStart"/>
      <w:r>
        <w:rPr>
          <w:b/>
          <w:color w:val="1F4E79"/>
        </w:rPr>
        <w:t>ponudnika</w:t>
      </w:r>
      <w:proofErr w:type="spellEnd"/>
      <w:r>
        <w:rPr>
          <w:b/>
          <w:color w:val="1F4E79"/>
        </w:rPr>
        <w:t>:</w:t>
      </w:r>
    </w:p>
    <w:p w14:paraId="2998F22F" w14:textId="77777777" w:rsidR="00E6614B" w:rsidRDefault="00AD1AC0">
      <w:pPr>
        <w:spacing w:after="20"/>
        <w:ind w:left="283"/>
      </w:pPr>
      <w:r>
        <w:t xml:space="preserve">· </w:t>
      </w:r>
      <w:proofErr w:type="spellStart"/>
      <w:proofErr w:type="gramStart"/>
      <w:r>
        <w:t>vrednosti</w:t>
      </w:r>
      <w:proofErr w:type="spellEnd"/>
      <w:proofErr w:type="gramEnd"/>
      <w:r>
        <w:t xml:space="preserve"> v </w:t>
      </w:r>
      <w:proofErr w:type="spellStart"/>
      <w:r>
        <w:t>tem</w:t>
      </w:r>
      <w:proofErr w:type="spellEnd"/>
      <w:r>
        <w:t xml:space="preserve"> </w:t>
      </w:r>
      <w:proofErr w:type="spellStart"/>
      <w:r>
        <w:t>obrazcu</w:t>
      </w:r>
      <w:proofErr w:type="spellEnd"/>
      <w:r>
        <w:t xml:space="preserve"> so </w:t>
      </w:r>
      <w:proofErr w:type="spellStart"/>
      <w:r>
        <w:t>povzete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OBR-2 – </w:t>
      </w:r>
      <w:proofErr w:type="spellStart"/>
      <w:r>
        <w:t>ponudbenega</w:t>
      </w:r>
      <w:proofErr w:type="spellEnd"/>
      <w:r>
        <w:t xml:space="preserve"> </w:t>
      </w:r>
      <w:proofErr w:type="spellStart"/>
      <w:r>
        <w:t>predračuna</w:t>
      </w:r>
      <w:proofErr w:type="spellEnd"/>
      <w:r>
        <w:t xml:space="preserve"> v </w:t>
      </w:r>
      <w:proofErr w:type="spellStart"/>
      <w:r>
        <w:t>Excelu</w:t>
      </w:r>
      <w:proofErr w:type="spellEnd"/>
      <w:r>
        <w:t>;</w:t>
      </w:r>
    </w:p>
    <w:p w14:paraId="6B8FCE9C" w14:textId="77777777" w:rsidR="00E6614B" w:rsidRDefault="00AD1AC0">
      <w:pPr>
        <w:spacing w:after="20"/>
        <w:ind w:left="283"/>
      </w:pPr>
      <w:r>
        <w:t xml:space="preserve">· </w:t>
      </w:r>
      <w:proofErr w:type="gramStart"/>
      <w:r>
        <w:t>za</w:t>
      </w:r>
      <w:proofErr w:type="gramEnd"/>
      <w:r>
        <w:t xml:space="preserve"> </w:t>
      </w:r>
      <w:proofErr w:type="spellStart"/>
      <w:r>
        <w:t>vsak</w:t>
      </w:r>
      <w:proofErr w:type="spellEnd"/>
      <w:r>
        <w:t xml:space="preserve"> </w:t>
      </w:r>
      <w:proofErr w:type="spellStart"/>
      <w:r>
        <w:t>sklop</w:t>
      </w:r>
      <w:proofErr w:type="spellEnd"/>
      <w:r>
        <w:t xml:space="preserve">, za </w:t>
      </w:r>
      <w:proofErr w:type="spellStart"/>
      <w:r>
        <w:t>katerega</w:t>
      </w:r>
      <w:proofErr w:type="spellEnd"/>
      <w:r>
        <w:t xml:space="preserve"> </w:t>
      </w:r>
      <w:proofErr w:type="spellStart"/>
      <w:r>
        <w:t>oddajamo</w:t>
      </w:r>
      <w:proofErr w:type="spellEnd"/>
      <w:r>
        <w:t xml:space="preserve"> </w:t>
      </w:r>
      <w:proofErr w:type="spellStart"/>
      <w:r>
        <w:t>ponudbo</w:t>
      </w:r>
      <w:proofErr w:type="spellEnd"/>
      <w:r>
        <w:t xml:space="preserve">, so v OBR-2 </w:t>
      </w:r>
      <w:proofErr w:type="spellStart"/>
      <w:r>
        <w:t>ponujeni</w:t>
      </w:r>
      <w:proofErr w:type="spellEnd"/>
      <w:r>
        <w:t xml:space="preserve"> </w:t>
      </w:r>
      <w:proofErr w:type="spellStart"/>
      <w:r>
        <w:t>vsi</w:t>
      </w:r>
      <w:proofErr w:type="spellEnd"/>
      <w:r>
        <w:t xml:space="preserve"> </w:t>
      </w:r>
      <w:proofErr w:type="spellStart"/>
      <w:r>
        <w:t>obvezni</w:t>
      </w:r>
      <w:proofErr w:type="spellEnd"/>
      <w:r>
        <w:t xml:space="preserve"> </w:t>
      </w:r>
      <w:proofErr w:type="spellStart"/>
      <w:r>
        <w:t>artikli</w:t>
      </w:r>
      <w:proofErr w:type="spellEnd"/>
      <w:r>
        <w:t>;</w:t>
      </w:r>
    </w:p>
    <w:p w14:paraId="06F63933" w14:textId="77777777" w:rsidR="00E6614B" w:rsidRDefault="00AD1AC0">
      <w:pPr>
        <w:spacing w:after="20"/>
        <w:ind w:left="283"/>
      </w:pPr>
      <w:r>
        <w:t xml:space="preserve">· </w:t>
      </w:r>
      <w:proofErr w:type="spellStart"/>
      <w:proofErr w:type="gramStart"/>
      <w:r>
        <w:t>ponudbene</w:t>
      </w:r>
      <w:proofErr w:type="spellEnd"/>
      <w:proofErr w:type="gramEnd"/>
      <w:r>
        <w:t xml:space="preserve"> </w:t>
      </w:r>
      <w:proofErr w:type="spellStart"/>
      <w:r>
        <w:t>vrednosti</w:t>
      </w:r>
      <w:proofErr w:type="spellEnd"/>
      <w:r>
        <w:t xml:space="preserve"> </w:t>
      </w:r>
      <w:proofErr w:type="spellStart"/>
      <w:r>
        <w:t>vključujejo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stroške</w:t>
      </w:r>
      <w:proofErr w:type="spellEnd"/>
      <w:r>
        <w:t xml:space="preserve">, </w:t>
      </w:r>
      <w:proofErr w:type="spellStart"/>
      <w:r>
        <w:t>popuste</w:t>
      </w:r>
      <w:proofErr w:type="spellEnd"/>
      <w:r>
        <w:t xml:space="preserve"> in </w:t>
      </w:r>
      <w:proofErr w:type="spellStart"/>
      <w:r>
        <w:t>rabate</w:t>
      </w:r>
      <w:proofErr w:type="spellEnd"/>
      <w:r>
        <w:t xml:space="preserve">, </w:t>
      </w:r>
      <w:proofErr w:type="spellStart"/>
      <w:r>
        <w:t>skladno</w:t>
      </w:r>
      <w:proofErr w:type="spellEnd"/>
      <w:r>
        <w:t xml:space="preserve"> z </w:t>
      </w:r>
      <w:proofErr w:type="spellStart"/>
      <w:r>
        <w:t>razpisno</w:t>
      </w:r>
      <w:proofErr w:type="spellEnd"/>
      <w:r>
        <w:t xml:space="preserve"> </w:t>
      </w:r>
      <w:proofErr w:type="spellStart"/>
      <w:r>
        <w:t>dokumentacijo</w:t>
      </w:r>
      <w:proofErr w:type="spellEnd"/>
      <w:r>
        <w:t>;</w:t>
      </w:r>
    </w:p>
    <w:p w14:paraId="2EFD1D30" w14:textId="77777777" w:rsidR="00E6614B" w:rsidRDefault="00AD1AC0">
      <w:pPr>
        <w:spacing w:after="20"/>
        <w:ind w:left="283"/>
      </w:pPr>
      <w:r>
        <w:t xml:space="preserve">· </w:t>
      </w:r>
      <w:proofErr w:type="spellStart"/>
      <w:proofErr w:type="gramStart"/>
      <w:r>
        <w:t>seznanjeni</w:t>
      </w:r>
      <w:proofErr w:type="spellEnd"/>
      <w:proofErr w:type="gramEnd"/>
      <w:r>
        <w:t xml:space="preserve"> </w:t>
      </w:r>
      <w:proofErr w:type="spellStart"/>
      <w:r>
        <w:t>smo</w:t>
      </w:r>
      <w:proofErr w:type="spellEnd"/>
      <w:r>
        <w:t xml:space="preserve">, da je ta </w:t>
      </w:r>
      <w:proofErr w:type="spellStart"/>
      <w:r>
        <w:t>obrazec</w:t>
      </w:r>
      <w:proofErr w:type="spellEnd"/>
      <w:r>
        <w:t xml:space="preserve"> </w:t>
      </w:r>
      <w:proofErr w:type="spellStart"/>
      <w:r>
        <w:t>namenjen</w:t>
      </w:r>
      <w:proofErr w:type="spellEnd"/>
      <w:r>
        <w:t xml:space="preserve"> </w:t>
      </w:r>
      <w:proofErr w:type="spellStart"/>
      <w:r>
        <w:t>javnemu</w:t>
      </w:r>
      <w:proofErr w:type="spellEnd"/>
      <w:r>
        <w:t xml:space="preserve"> </w:t>
      </w:r>
      <w:proofErr w:type="spellStart"/>
      <w:r>
        <w:t>odpiranju</w:t>
      </w:r>
      <w:proofErr w:type="spellEnd"/>
      <w:r>
        <w:t xml:space="preserve"> </w:t>
      </w:r>
      <w:proofErr w:type="spellStart"/>
      <w:r>
        <w:t>ponudb</w:t>
      </w:r>
      <w:proofErr w:type="spellEnd"/>
      <w:r>
        <w:t>.</w:t>
      </w:r>
    </w:p>
    <w:p w14:paraId="3F55951A" w14:textId="77777777" w:rsidR="00E6614B" w:rsidRDefault="00E6614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84"/>
        <w:gridCol w:w="4481"/>
      </w:tblGrid>
      <w:tr w:rsidR="00E6614B" w14:paraId="1D7D0B38" w14:textId="77777777" w:rsidTr="008B5480">
        <w:trPr>
          <w:jc w:val="center"/>
        </w:trPr>
        <w:tc>
          <w:tcPr>
            <w:tcW w:w="5584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5D80B" w14:textId="77777777" w:rsidR="00E6614B" w:rsidRDefault="00AD1AC0">
            <w:proofErr w:type="spellStart"/>
            <w:r>
              <w:rPr>
                <w:b/>
              </w:rPr>
              <w:t>Kraj</w:t>
            </w:r>
            <w:proofErr w:type="spellEnd"/>
            <w:r>
              <w:rPr>
                <w:b/>
              </w:rPr>
              <w:t xml:space="preserve"> in datum:</w:t>
            </w:r>
          </w:p>
        </w:tc>
        <w:tc>
          <w:tcPr>
            <w:tcW w:w="448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DF06A" w14:textId="77777777" w:rsidR="00E6614B" w:rsidRDefault="00AD1AC0">
            <w:r>
              <w:t>____________________________________</w:t>
            </w:r>
          </w:p>
        </w:tc>
      </w:tr>
      <w:tr w:rsidR="00E6614B" w14:paraId="38B5DEC5" w14:textId="77777777" w:rsidTr="008B5480">
        <w:trPr>
          <w:jc w:val="center"/>
        </w:trPr>
        <w:tc>
          <w:tcPr>
            <w:tcW w:w="5584" w:type="dxa"/>
            <w:shd w:val="clear" w:color="auto" w:fill="D9EAF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42ECB" w14:textId="77777777" w:rsidR="00E6614B" w:rsidRDefault="00AD1AC0">
            <w:proofErr w:type="spellStart"/>
            <w:r>
              <w:rPr>
                <w:b/>
              </w:rPr>
              <w:t>Podpis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zakonitega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zastopnika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oziroma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pooblaščene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osebe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448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41E94" w14:textId="77777777" w:rsidR="00E6614B" w:rsidRDefault="00AD1AC0">
            <w:r>
              <w:t>____________________________________</w:t>
            </w:r>
          </w:p>
        </w:tc>
      </w:tr>
    </w:tbl>
    <w:p w14:paraId="342FFE97" w14:textId="77777777" w:rsidR="00AD1AC0" w:rsidRDefault="00AD1AC0"/>
    <w:sectPr w:rsidR="00AD1AC0" w:rsidSect="00996CA5">
      <w:pgSz w:w="11906" w:h="16838"/>
      <w:pgMar w:top="85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1950C" w14:textId="77777777" w:rsidR="00F03A82" w:rsidRDefault="00F03A82" w:rsidP="001248B2">
      <w:pPr>
        <w:spacing w:after="0" w:line="240" w:lineRule="auto"/>
      </w:pPr>
      <w:r>
        <w:separator/>
      </w:r>
    </w:p>
  </w:endnote>
  <w:endnote w:type="continuationSeparator" w:id="0">
    <w:p w14:paraId="294820DA" w14:textId="77777777" w:rsidR="00F03A82" w:rsidRDefault="00F03A82" w:rsidP="0012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18BE" w14:textId="77777777" w:rsidR="00F03A82" w:rsidRDefault="00F03A82" w:rsidP="001248B2">
      <w:pPr>
        <w:spacing w:after="0" w:line="240" w:lineRule="auto"/>
      </w:pPr>
      <w:r>
        <w:separator/>
      </w:r>
    </w:p>
  </w:footnote>
  <w:footnote w:type="continuationSeparator" w:id="0">
    <w:p w14:paraId="20309510" w14:textId="77777777" w:rsidR="00F03A82" w:rsidRDefault="00F03A82" w:rsidP="00124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48B2"/>
    <w:rsid w:val="0015074B"/>
    <w:rsid w:val="00161026"/>
    <w:rsid w:val="0029639D"/>
    <w:rsid w:val="00326F90"/>
    <w:rsid w:val="003A5FA8"/>
    <w:rsid w:val="004B79AC"/>
    <w:rsid w:val="008B5480"/>
    <w:rsid w:val="00996CA5"/>
    <w:rsid w:val="00AA1D8D"/>
    <w:rsid w:val="00AD1AC0"/>
    <w:rsid w:val="00B47730"/>
    <w:rsid w:val="00CB0664"/>
    <w:rsid w:val="00CC0309"/>
    <w:rsid w:val="00E6614B"/>
    <w:rsid w:val="00F03A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116EF7B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2026-05-27T14:47:00Z</dcterms:created>
  <dcterms:modified xsi:type="dcterms:W3CDTF">2026-05-27T14:58:00Z</dcterms:modified>
  <cp:category/>
</cp:coreProperties>
</file>